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1145383" name="019e1bed-dab8-724b-b417-bb016bff56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6320176" name="019e1bed-dab8-724b-b417-bb016bff56d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95649" name="019e1bee-8a36-7e81-842b-33f1f93a3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3538695" name="019e1bee-8a36-7e81-842b-33f1f93a3b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7749272" name="019e1bef-9e63-7905-8d1f-9908b3276c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36298" name="019e1bef-9e63-7905-8d1f-9908b3276c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0573809" name="019e1bef-b740-7925-bd3d-ca3fea0c36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4970618" name="019e1bef-b740-7925-bd3d-ca3fea0c36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5626671" name="019e1c18-018b-765c-be38-8edf90a940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612976" name="019e1c18-018b-765c-be38-8edf90a940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9892264" name="019e1c18-2672-70c6-b0b1-763a9c2c7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658238" name="019e1c18-2672-70c6-b0b1-763a9c2c78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